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2DF13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7A7DDB12" wp14:editId="494A3D05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8E480D7" w14:textId="77777777" w:rsidR="00655558" w:rsidRDefault="00655558" w:rsidP="00655558">
      <w:r>
        <w:t>ten behoeve van</w:t>
      </w:r>
    </w:p>
    <w:p w14:paraId="212FA700" w14:textId="77777777" w:rsidR="00655558" w:rsidRDefault="00655558" w:rsidP="00655558"/>
    <w:p w14:paraId="3C267E3F" w14:textId="3DC90EFB" w:rsidR="00655558" w:rsidRPr="00655558" w:rsidRDefault="0077456E" w:rsidP="00655558">
      <w:r w:rsidRPr="0077456E">
        <w:rPr>
          <w:rFonts w:eastAsia="Calibri"/>
          <w:b/>
          <w:bCs/>
          <w:sz w:val="24"/>
          <w:szCs w:val="24"/>
          <w:lang w:eastAsia="en-US"/>
        </w:rPr>
        <w:t>AI 2021-0216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77456E">
        <w:rPr>
          <w:rFonts w:eastAsia="Calibri"/>
          <w:b/>
          <w:bCs/>
          <w:sz w:val="24"/>
          <w:szCs w:val="24"/>
          <w:lang w:eastAsia="en-US"/>
        </w:rPr>
        <w:t>Kantplanken kunstgrasvelden 2021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2BC60929" w14:textId="77777777" w:rsidR="00655558" w:rsidRPr="00655558" w:rsidRDefault="00655558" w:rsidP="00655558"/>
    <w:p w14:paraId="675A2E4D" w14:textId="77777777" w:rsidR="00655558" w:rsidRPr="00655558" w:rsidRDefault="00655558" w:rsidP="00655558"/>
    <w:p w14:paraId="09AF39F6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224F3AC1" w14:textId="77777777" w:rsidR="00655558" w:rsidRPr="00655558" w:rsidRDefault="00655558" w:rsidP="00655558"/>
    <w:p w14:paraId="548DD448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015A3A6" w14:textId="77777777" w:rsidR="00655558" w:rsidRPr="00655558" w:rsidRDefault="00655558" w:rsidP="00655558"/>
    <w:p w14:paraId="3933FACF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1A29B96F" w14:textId="77777777" w:rsidR="00655558" w:rsidRPr="00655558" w:rsidRDefault="00655558" w:rsidP="00655558"/>
    <w:p w14:paraId="4DBB8FD2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2F89437B" w14:textId="77777777" w:rsidR="00655558" w:rsidRPr="00655558" w:rsidRDefault="00655558" w:rsidP="00655558"/>
    <w:p w14:paraId="3FEE9781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3F371731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3F8178C9" w14:textId="77777777" w:rsidR="00655558" w:rsidRPr="00655558" w:rsidRDefault="00655558" w:rsidP="00655558"/>
    <w:p w14:paraId="65038385" w14:textId="77777777" w:rsidR="00655558" w:rsidRPr="00655558" w:rsidRDefault="00655558" w:rsidP="00655558"/>
    <w:p w14:paraId="52D9709D" w14:textId="77777777" w:rsidR="00655558" w:rsidRPr="00655558" w:rsidRDefault="00655558" w:rsidP="00655558"/>
    <w:p w14:paraId="7AC21511" w14:textId="77777777" w:rsidR="00655558" w:rsidRPr="00655558" w:rsidRDefault="00655558" w:rsidP="00655558"/>
    <w:p w14:paraId="02AF2BCF" w14:textId="77777777" w:rsidR="00655558" w:rsidRPr="00655558" w:rsidRDefault="00655558" w:rsidP="00655558">
      <w:r w:rsidRPr="00655558">
        <w:t>Handtekening:</w:t>
      </w:r>
    </w:p>
    <w:p w14:paraId="153056C7" w14:textId="77777777" w:rsidR="000B46D8" w:rsidRDefault="000B46D8"/>
    <w:sectPr w:rsidR="000B46D8" w:rsidSect="00177A29">
      <w:foot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84BDC" w14:textId="77777777" w:rsidR="00820DFB" w:rsidRDefault="00820DFB" w:rsidP="00B85C3F">
      <w:pPr>
        <w:spacing w:line="240" w:lineRule="auto"/>
      </w:pPr>
      <w:r>
        <w:separator/>
      </w:r>
    </w:p>
  </w:endnote>
  <w:endnote w:type="continuationSeparator" w:id="0">
    <w:p w14:paraId="74C3109C" w14:textId="77777777" w:rsidR="00820DFB" w:rsidRDefault="00820DFB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CC5F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0BF31E46" w14:textId="77777777" w:rsidR="00CC26E3" w:rsidRDefault="00CC26E3" w:rsidP="00CC26E3">
    <w:pPr>
      <w:pStyle w:val="Voettekst"/>
      <w:rPr>
        <w:sz w:val="18"/>
        <w:szCs w:val="18"/>
      </w:rPr>
    </w:pPr>
  </w:p>
  <w:p w14:paraId="08DD1B08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7D564" w14:textId="77777777" w:rsidR="00820DFB" w:rsidRDefault="00820DFB" w:rsidP="00B85C3F">
      <w:pPr>
        <w:spacing w:line="240" w:lineRule="auto"/>
      </w:pPr>
      <w:r>
        <w:separator/>
      </w:r>
    </w:p>
  </w:footnote>
  <w:footnote w:type="continuationSeparator" w:id="0">
    <w:p w14:paraId="0C744FE2" w14:textId="77777777" w:rsidR="00820DFB" w:rsidRDefault="00820DFB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0D4C84"/>
    <w:rsid w:val="00177A29"/>
    <w:rsid w:val="002B5524"/>
    <w:rsid w:val="003B3222"/>
    <w:rsid w:val="00424DED"/>
    <w:rsid w:val="00482A4F"/>
    <w:rsid w:val="00527398"/>
    <w:rsid w:val="00632123"/>
    <w:rsid w:val="00655558"/>
    <w:rsid w:val="00753339"/>
    <w:rsid w:val="0077456E"/>
    <w:rsid w:val="007A5DEA"/>
    <w:rsid w:val="008104C5"/>
    <w:rsid w:val="00820DFB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DE13B9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99F66"/>
  <w15:docId w15:val="{45B9FE82-730D-4B0F-B8BD-E63D2C32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2405B11BF7C4797729411A5C85538" ma:contentTypeVersion="5" ma:contentTypeDescription="Een nieuw document maken." ma:contentTypeScope="" ma:versionID="4d622e38eb2c4d85a02e15b8e3ee4141">
  <xsd:schema xmlns:xsd="http://www.w3.org/2001/XMLSchema" xmlns:xs="http://www.w3.org/2001/XMLSchema" xmlns:p="http://schemas.microsoft.com/office/2006/metadata/properties" xmlns:ns2="3eb14262-079f-4a38-9f2f-8fb80692932e" targetNamespace="http://schemas.microsoft.com/office/2006/metadata/properties" ma:root="true" ma:fieldsID="d1bdc39a837a4d34ca4c80c130797d6d" ns2:_="">
    <xsd:import namespace="3eb14262-079f-4a38-9f2f-8fb8069293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b14262-079f-4a38-9f2f-8fb8069293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4A53E-9B33-4821-9472-8F4B4E5A4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b14262-079f-4a38-9f2f-8fb8069293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AE4FFC-AD90-4916-9AD4-84045D3F2A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Stephan Jonker</cp:lastModifiedBy>
  <cp:revision>4</cp:revision>
  <dcterms:created xsi:type="dcterms:W3CDTF">2017-07-12T08:57:00Z</dcterms:created>
  <dcterms:modified xsi:type="dcterms:W3CDTF">2021-11-15T10:12:00Z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0x0101008062405B11BF7C4797729411A5C85538</vt:lpwstr>
  </property>
</Properties>
</file>